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1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11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全科221;全科222;全科223;全科224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全科221;全科222;全科223;全科224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全科221;全科222;全科223;全科224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